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FF0000"/>
          <w:spacing w:val="0"/>
          <w:sz w:val="27"/>
          <w:szCs w:val="27"/>
          <w:bdr w:val="none" w:color="auto" w:sz="0" w:space="0"/>
          <w:shd w:val="clear" w:fill="FFFFFF"/>
        </w:rPr>
        <w:t xml:space="preserve">Đề thi giữa kì 1 Toán lớp 4 Cánh diều có đáp án - Đề </w:t>
      </w: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FF0000"/>
          <w:spacing w:val="0"/>
          <w:sz w:val="27"/>
          <w:szCs w:val="27"/>
          <w:bdr w:val="none" w:color="auto" w:sz="0" w:space="0"/>
          <w:shd w:val="clear" w:fill="FFFFFF"/>
          <w:lang w:val="en-US"/>
        </w:rPr>
        <w:t>3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Phòng Giáo dục và Đào tạo 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Trường Tiểu học 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Đề thi Giữa kì 1 Toán lớp 4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(Bộ sách: Cánh diều)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Thời gian làm bài: .... phút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(Đề 2)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Phần 1. Trắc nghiệm (4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Khoanh tròn vào chữ cái đặt trước câu trả lời đúng: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Số “</w:t>
      </w: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Năm trăm hai mươi tám nghìn sáu trăm bốn mươi mốt”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được viết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528 641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5 028 641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528 640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52 854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2.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Giá trị của chữ số 5 trong số 3 075 239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5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5 239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3 075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5 000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3.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Số 957 418 làm tròn đến hàng trăm nghìn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957 400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1 000 000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900 000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960 000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4.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“</w:t>
      </w: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12 yến 2 kg = ….kg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”. Số thích hợp điền vào chỗ chấm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14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1202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122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5.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Trận chiến trên sông Bạch Đằng năm 938. Năm đó thuộc thế kỉ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X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IX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XX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XI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6.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Góc đỉnh M cạnh MN, MP có số đo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362325" cy="2057400"/>
            <wp:effectExtent l="0" t="0" r="9525" b="0"/>
            <wp:docPr id="2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180°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120°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60°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50°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7.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5 can đựng được 40 lít dầu. 3 can như thế đựng đượng số lít dầu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24 lít dầu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40 lít dầu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120 lít dầu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15 lít dầu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8.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Hình dưới đây có cặp đường thẳng vuông góc với nhau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6353175" cy="2828925"/>
            <wp:effectExtent l="0" t="0" r="9525" b="9525"/>
            <wp:docPr id="1" name="Picture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A. Hình a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B. Hình b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C. Hình c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D. Hình b và hình c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Phần 2.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Tự luận (6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9.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Đặt tính rồi tính. (2 điểm)</w:t>
      </w:r>
    </w:p>
    <w:tbl>
      <w:tblPr>
        <w:tblW w:w="94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59"/>
        <w:gridCol w:w="2359"/>
        <w:gridCol w:w="2359"/>
        <w:gridCol w:w="23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</w:trPr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62 058 + 23 432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96 305 – 27 541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12 305 × 6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28 605 : 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8" w:hRule="atLeast"/>
        </w:trPr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……………………</w:t>
            </w:r>
          </w:p>
        </w:tc>
      </w:tr>
    </w:tbl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10.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Điền số thích hợp vào chỗ trống: (1 điểm)</w:t>
      </w:r>
    </w:p>
    <w:tbl>
      <w:tblPr>
        <w:tblW w:w="95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99"/>
        <w:gridCol w:w="4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</w:trPr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a) 2 tạ 45 kg = ………….kg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c) 305 giây = ………….phút ………giây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b) 1 200 yến = ……….tấn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d) 200 năm = ………….thế kỉ</w:t>
            </w:r>
          </w:p>
        </w:tc>
      </w:tr>
    </w:tbl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11.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Người ta đóng 24 viên thuốc vào 3 vỉ đều nhau.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a) Hỏi 3 648 viên thuốc thì đóng được bao nhiêu vỉ thuốc như thế? (1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b) Bác Mai mua 5 vỉ thuốc như thế thì có bao nhiêu viên thuốc? (0,5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Bài giải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……………………………………………………………………………………………………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12.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a) Nêu số chẵn thích hợp cho mỗi chỗ chấm sau: (1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170; 172; 174; ...; ....; 180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b) Nêu số lẻ thích hợp cho mỗi chỗ chấm sau: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7 655; 7 657; ...; ...; 7 663; ...; 7 667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13.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Tính bằng cách thuận tiện nhất. (0,5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10 + 20 + 30 + … + 90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……………………………………………………………………………………………………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VÀ HƯỚNG DẪN GIẢI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Phần 1. Trắc nghiệm</w:t>
      </w:r>
    </w:p>
    <w:tbl>
      <w:tblPr>
        <w:tblW w:w="9697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2"/>
        <w:gridCol w:w="1212"/>
        <w:gridCol w:w="1212"/>
        <w:gridCol w:w="1212"/>
        <w:gridCol w:w="1212"/>
        <w:gridCol w:w="1212"/>
        <w:gridCol w:w="1212"/>
        <w:gridCol w:w="12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7" w:hRule="atLeast"/>
        </w:trPr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1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2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3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4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5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6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7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92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Câu 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A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D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B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A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A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D</w:t>
            </w:r>
          </w:p>
        </w:tc>
      </w:tr>
    </w:tbl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A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Số “</w:t>
      </w: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Năm trăm hai mươi tám nghìn sáu trăm bốn mươi mốt”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được viết là: 528 641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2.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D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Giá trị của chữ số 5 trong số 3 075 239 là: 5 000.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3.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B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Chữ số đằng sau chữ số hàng trăm nghìn (9) là 5 nên khi làm tròn đến hàng trăm nghìn ta thêm 1 đơn vị vào chữ số hàng trăm nghìn (9 + 1 = 10) và thay các chữ số sau chữ số hàng trăm nghìn bằng các chữ số 0.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Số 957 418 làm tròn đến hàng trăm nghìn là: 1 000 000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4.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C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12 yến 2 kg = 120 kg + 2 kg = 122 kg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5.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A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Trận chiến trên sông Bạch Đằng năm 938. Năm đó thuộc thế kỉ X.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6.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C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Góc đỉnh M cạnh MN, MP có số đo là: 60°.j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7.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A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 can đựng được số lít dầu là: 40 : 5 = 8 (</w:t>
      </w: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l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 can như thế đựng đượng số lít dầu là: 8 × 3 = 24 (</w:t>
      </w:r>
      <w:r>
        <w:rPr>
          <w:rStyle w:val="31"/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l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8.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án đúng là: D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Hình dưới đây có cặp đường thẳng vuông góc với nhau là: hình b và c.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6162675" cy="2743200"/>
            <wp:effectExtent l="0" t="0" r="9525" b="0"/>
            <wp:docPr id="3" name="Picture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Phần 2.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Tự luận (6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9.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943600" cy="1714500"/>
            <wp:effectExtent l="0" t="0" r="0" b="0"/>
            <wp:docPr id="4" name="Picture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10.</w:t>
      </w:r>
    </w:p>
    <w:tbl>
      <w:tblPr>
        <w:tblW w:w="93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63"/>
        <w:gridCol w:w="41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0" w:hRule="atLeast"/>
        </w:trPr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a) 2 tạ 45 kg =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none" w:color="auto" w:sz="0" w:space="0"/>
              </w:rPr>
              <w:t>245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kg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c) 305 giây =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none" w:color="auto" w:sz="0" w:space="0"/>
              </w:rPr>
              <w:t>5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phút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none" w:color="auto" w:sz="0" w:space="0"/>
              </w:rPr>
              <w:t>5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giây</w:t>
            </w:r>
          </w:p>
        </w:tc>
        <w:tc>
          <w:tcPr>
            <w:tcW w:w="0" w:type="auto"/>
            <w:tcBorders>
              <w:top w:val="single" w:color="BBBBBB" w:sz="6" w:space="0"/>
              <w:left w:val="single" w:color="BBBBBB" w:sz="6" w:space="0"/>
              <w:bottom w:val="single" w:color="BBBBBB" w:sz="6" w:space="0"/>
              <w:right w:val="single" w:color="BBBBBB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b) 1 200 yến =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none" w:color="auto" w:sz="0" w:space="0"/>
              </w:rPr>
              <w:t>12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tấn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10" w:afterAutospacing="0" w:line="360" w:lineRule="atLeast"/>
              <w:ind w:left="42" w:right="42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d) 200 năm =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none" w:color="auto" w:sz="0" w:space="0"/>
              </w:rPr>
              <w:t>2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 thế kỉ</w:t>
            </w:r>
          </w:p>
        </w:tc>
      </w:tr>
    </w:tbl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11.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Bài giải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a) Mỗi vỉ có số viên thuốc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24 : 3 = 8 (viên)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3 648 viên thuốc thì đóng được số vỉ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3 648 : 8 = 456 (vỉ)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b) Bác Mai có số viên thuốc là: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 × 5 = 40 (viên)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Đáp số: a) 456 vỉ thuốc;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center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b) 40 viên thuốc.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12.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a) Nêu số chẵn thích hợp cho mỗi chỗ chấm sau: (1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170; 172; 174; </w:t>
      </w: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176; 178;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180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b) Nêu số lẻ thích hợp cho mỗi chỗ chấm sau: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7 655; 7 657; </w:t>
      </w: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7 659; 7 661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; 7 663; </w:t>
      </w: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7 665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; 7 667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Style w:val="92"/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Câu 13.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(0,5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10 + 20 + 30 + … + 90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= (10 + 90) + (20 + 80) + (30 + 70) + (40 + 60) + 50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= 100 + 100 + 100 + 100 + 50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360" w:lineRule="atLeast"/>
        <w:ind w:left="42" w:right="42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= 450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7" w:h="16840"/>
      <w:pgMar w:top="1008" w:right="1008" w:bottom="720" w:left="1584" w:header="720" w:footer="720" w:gutter="0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đơn xin học thê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9599B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9167A1"/>
    <w:rsid w:val="15A33C8A"/>
    <w:rsid w:val="342950FC"/>
    <w:rsid w:val="3A59599B"/>
    <w:rsid w:val="40132BD6"/>
    <w:rsid w:val="4A7346B1"/>
    <w:rsid w:val="5F786F76"/>
    <w:rsid w:val="79A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đơn xin học thêm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META</Company>
  <Pages>7</Pages>
  <Words>933</Words>
  <Characters>2814</Characters>
  <Lines>0</Lines>
  <Paragraphs>0</Paragraphs>
  <TotalTime>10</TotalTime>
  <ScaleCrop>false</ScaleCrop>
  <LinksUpToDate>false</LinksUpToDate>
  <CharactersWithSpaces>3585</CharactersWithSpaces>
  <Application>WPS Office_12.2.0.13263_F1E327BC-269C-435d-A152-05C5408002CA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Giữa kì 1 Toán 4 Cánh Diều - HoaTieu.vn</dc:title>
  <dc:subject>Đề thi Giữa kì 1 Toán 4 Cánh Diều - HoaTieu.vn</dc:subject>
  <dc:creator>HoaTieu.vn</dc:creator>
  <cp:keywords>Đề thi Giữa kì 1 Toán 4 Cánh Diều - HoaTieu.vn; Đề thi Giữa kì 1 Toán lớp 4 Cánh Diều - HoaTieu.vn</cp:keywords>
  <dc:description>Đề thi Giữa kì 1 Toán 4 Cánh Diều - HoaTieu.vn</dc:description>
  <cp:lastModifiedBy>ha hai</cp:lastModifiedBy>
  <cp:revision>1</cp:revision>
  <dcterms:created xsi:type="dcterms:W3CDTF">2023-10-09T02:57:00Z</dcterms:created>
  <dcterms:modified xsi:type="dcterms:W3CDTF">2023-10-09T03:10:04Z</dcterms:modified>
  <cp:category>Đề thi Giữa kì 1 Toán 4 Cánh Diều - HoaTieu.vn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1033-12.2.0.13263</vt:lpwstr>
  </property>
  <property fmtid="{D5CDD505-2E9C-101B-9397-08002B2CF9AE}" pid="3" name="ICV">
    <vt:lpwstr>DE8BDC4151AF49D3B7B831FF867EBD77_11</vt:lpwstr>
  </property>
</Properties>
</file>